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11395" name="83397fa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543975" name="83397fa0-cc32-11f0-8c2e-cb439f97502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8067934" name="a2d981c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413654" name="a2d981c0-cc32-11f0-8c2e-cb439f97502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0711922" name="bd8f1f7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701003" name="bd8f1f70-cc32-11f0-8c2e-cb439f97502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01500" name="5616d2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7432896" name="5616d260-cc33-11f0-8c2e-cb439f97502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249736" name="d316ca9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902463" name="d316ca90-cc33-11f0-8c2e-cb439f97502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Wohnzimner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034166" name="372d599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8552264" name="372d5990-cc34-11f0-8c2e-cb439f97502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8326628" name="30dfd0c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501605" name="30dfd0c0-cc36-11f0-8c2e-cb439f97502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6035903" name="1542d5c0-cc35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1324028" name="1542d5c0-cc35-11f0-8c2e-cb439f97502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7424792" name="6df728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440574" name="6df728a0-cc36-11f0-8c2e-cb439f97502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9572689" name="960585d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64571" name="960585d0-cc36-11f0-8c2e-cb439f97502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8858015" name="0142d4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847733" name="0142d4b0-cc37-11f0-8c2e-cb439f97502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2745970" name="123535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413835" name="123535b0-cc37-11f0-8c2e-cb439f97502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7789422" name="92e4a15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918852" name="92e4a150-cc37-11f0-8c2e-cb439f97502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0026585" name="af980ad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5283801" name="af980ad0-cc37-11f0-8c2e-cb439f97502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0797987" name="6d0a6cc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7795975" name="6d0a6cc0-cc38-11f0-8c2e-cb439f97502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2624170" name="615025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482702" name="61502590-cc39-11f0-8c2e-cb439f97502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8213018" name="b050c1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485915" name="b050c190-cc39-11f0-8c2e-cb439f97502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8575708" name="69d8f10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858442" name="69d8f100-cc3a-11f0-8c2e-cb439f97502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4483615" name="9e823bf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6118386" name="9e823bf0-cc3a-11f0-8c2e-cb439f97502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0873659" name="43b0ea9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4250495" name="43b0ea90-cc3b-11f0-8c2e-cb439f97502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937789" name="7058cd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341815" name="7058cd10-cc3b-11f0-8c2e-cb439f97502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2318857" name="824e1f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206573" name="824e1f20-cc3b-11f0-8c2e-cb439f97502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142645" name="d41c0bf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9608344" name="d41c0bf0-cc3b-11f0-8c2e-cb439f97502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0046272" name="2eb9fb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2121845" name="2eb9fbd0-cc3c-11f0-8c2e-cb439f97502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2872714" name="91dbf1a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927477" name="91dbf1a0-cc3c-11f0-8c2e-cb439f97502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825011" name="d926ad2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144861" name="d926ad20-cc3c-11f0-8c2e-cb439f97502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5877305" name="97adda7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009251" name="97adda70-cc3d-11f0-8c2e-cb439f97502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6888274" name="b3d8b30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9433119" name="b3d8b300-cc3d-11f0-8c2e-cb439f97502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Büelstrasse 4, 9430 St. Margrethen</w:t>
          </w:r>
        </w:p>
        <w:p>
          <w:pPr>
            <w:spacing w:before="0" w:after="0"/>
          </w:pPr>
          <w:r>
            <w:t>601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